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6A2A23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soạn:</w:t>
      </w:r>
    </w:p>
    <w:p w:rsidR="008117FE" w:rsidRPr="008117FE" w:rsidRDefault="008117FE" w:rsidP="006A2A23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 xml:space="preserve"> Ngày giảng:</w:t>
      </w:r>
    </w:p>
    <w:p w:rsidR="008117FE" w:rsidRPr="008117FE" w:rsidRDefault="008117FE" w:rsidP="006A2A23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TUẦN 20</w:t>
      </w:r>
    </w:p>
    <w:p w:rsidR="008117FE" w:rsidRPr="008117FE" w:rsidRDefault="008117FE" w:rsidP="006A2A23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ÔN TẬP BÀI HÁT : HÁT MỪNG</w:t>
      </w:r>
    </w:p>
    <w:p w:rsidR="008117FE" w:rsidRPr="008117FE" w:rsidRDefault="008117FE" w:rsidP="006A2A23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TẬP ĐỌC NHẠC: TĐN SỐ 5</w:t>
      </w:r>
    </w:p>
    <w:p w:rsidR="008117FE" w:rsidRPr="006A2A23" w:rsidRDefault="008117FE" w:rsidP="006A2A2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6A2A23">
        <w:rPr>
          <w:rFonts w:ascii="Times New Roman" w:hAnsi="Times New Roman" w:cs="Times New Roman"/>
          <w:b/>
          <w:sz w:val="26"/>
          <w:szCs w:val="26"/>
        </w:rPr>
        <w:t>I/ MỤC TIÊU</w:t>
      </w:r>
    </w:p>
    <w:p w:rsidR="008117FE" w:rsidRPr="008117FE" w:rsidRDefault="008117FE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- HS thuộc lời ca, thể hiện sắc thái rộn ràng, tươi vui của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Hát mừng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6A2A23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8117FE"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- HS trình bày bài hát bằng cách hát đối đáp, đồng ca kết hợp gõ đệm và vận động theo nhạc. </w:t>
      </w:r>
    </w:p>
    <w:p w:rsidR="008117FE" w:rsidRPr="008117FE" w:rsidRDefault="008117FE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- HS đọc đúng giai điệu, ghép lời kết hợp gõ phách bài TĐN số 5.</w:t>
      </w:r>
    </w:p>
    <w:p w:rsidR="008117FE" w:rsidRPr="008117FE" w:rsidRDefault="008117FE" w:rsidP="006A2A23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II</w:t>
      </w:r>
      <w:r w:rsidRPr="006A2A23">
        <w:rPr>
          <w:rFonts w:ascii="Times New Roman" w:hAnsi="Times New Roman" w:cs="Times New Roman"/>
          <w:b/>
          <w:sz w:val="26"/>
          <w:szCs w:val="26"/>
        </w:rPr>
        <w:t>. ĐỒ DÙNG DẠY DẠY HỌC</w:t>
      </w:r>
    </w:p>
    <w:p w:rsidR="008117FE" w:rsidRPr="008117FE" w:rsidRDefault="008117FE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- Nhạc cụ quen dùng  </w:t>
      </w:r>
    </w:p>
    <w:p w:rsidR="008117FE" w:rsidRPr="008117FE" w:rsidRDefault="008117FE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- Tập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Hát mừng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kết hợp gõ đệm với hai âm sắc.</w:t>
      </w:r>
    </w:p>
    <w:p w:rsidR="008117FE" w:rsidRPr="008117FE" w:rsidRDefault="008117FE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- Tập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Hát mừng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kết hợp vận động theo nhạc.</w:t>
      </w:r>
    </w:p>
    <w:p w:rsidR="008117FE" w:rsidRPr="008117FE" w:rsidRDefault="008117FE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- Đọc nhạc và đàn giai điệu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Năm cánh sao vui,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có đoạn trích là bài TĐN số 5.</w:t>
      </w:r>
    </w:p>
    <w:p w:rsidR="008117FE" w:rsidRPr="006A2A23" w:rsidRDefault="008117FE" w:rsidP="006A2A23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A2A23">
        <w:rPr>
          <w:rFonts w:ascii="Times New Roman" w:hAnsi="Times New Roman" w:cs="Times New Roman"/>
          <w:b/>
          <w:sz w:val="26"/>
          <w:szCs w:val="26"/>
        </w:rPr>
        <w:t>III. HOẠT ĐỘNG DẠY VÀ HOC</w:t>
      </w:r>
    </w:p>
    <w:p w:rsidR="008117FE" w:rsidRPr="006A2A23" w:rsidRDefault="006A2A23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1.</w:t>
      </w:r>
      <w:r w:rsidR="008117FE" w:rsidRPr="006A2A23">
        <w:rPr>
          <w:rFonts w:ascii="Times New Roman" w:hAnsi="Times New Roman" w:cs="Times New Roman"/>
          <w:b/>
          <w:sz w:val="28"/>
          <w:szCs w:val="28"/>
          <w:lang w:val="nl-NL"/>
        </w:rPr>
        <w:t>Ổn định:</w:t>
      </w:r>
      <w:r w:rsidR="008117FE" w:rsidRPr="006A2A23">
        <w:rPr>
          <w:rFonts w:ascii="Times New Roman" w:hAnsi="Times New Roman" w:cs="Times New Roman"/>
          <w:sz w:val="28"/>
          <w:szCs w:val="28"/>
          <w:lang w:val="nl-NL"/>
        </w:rPr>
        <w:t xml:space="preserve"> ( 1’)  Nhắc học sinh tư thế ngồi học</w:t>
      </w:r>
    </w:p>
    <w:p w:rsidR="006A2A23" w:rsidRDefault="006A2A23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2A23">
        <w:rPr>
          <w:rFonts w:ascii="Times New Roman" w:hAnsi="Times New Roman" w:cs="Times New Roman"/>
          <w:b/>
          <w:sz w:val="28"/>
          <w:szCs w:val="28"/>
          <w:lang w:val="nl-NL"/>
        </w:rPr>
        <w:t>2.</w:t>
      </w:r>
      <w:r w:rsidR="008117FE" w:rsidRPr="006A2A23">
        <w:rPr>
          <w:rFonts w:ascii="Times New Roman" w:hAnsi="Times New Roman" w:cs="Times New Roman"/>
          <w:b/>
          <w:sz w:val="28"/>
          <w:szCs w:val="28"/>
          <w:lang w:val="nl-NL"/>
        </w:rPr>
        <w:t>Kiểm tra bài cũ</w:t>
      </w:r>
      <w:r w:rsidR="008117FE"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: ( 2’) Kết hợp trong khi ôn </w:t>
      </w:r>
    </w:p>
    <w:p w:rsidR="008117FE" w:rsidRPr="008117FE" w:rsidRDefault="008117FE" w:rsidP="006A2A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2A23">
        <w:rPr>
          <w:rFonts w:ascii="Times New Roman" w:hAnsi="Times New Roman" w:cs="Times New Roman"/>
          <w:b/>
          <w:sz w:val="28"/>
          <w:szCs w:val="28"/>
          <w:lang w:val="nl-NL"/>
        </w:rPr>
        <w:t>3. Bài mới:</w:t>
      </w:r>
      <w:r w:rsidR="006A2A23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1"/>
        <w:gridCol w:w="4441"/>
      </w:tblGrid>
      <w:tr w:rsidR="008117FE" w:rsidRPr="008117FE" w:rsidTr="006A2A23">
        <w:trPr>
          <w:jc w:val="center"/>
        </w:trPr>
        <w:tc>
          <w:tcPr>
            <w:tcW w:w="6061" w:type="dxa"/>
          </w:tcPr>
          <w:p w:rsidR="008117FE" w:rsidRPr="006A2A23" w:rsidRDefault="008117FE" w:rsidP="006A2A23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A2A2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441" w:type="dxa"/>
          </w:tcPr>
          <w:p w:rsidR="008117FE" w:rsidRPr="006A2A23" w:rsidRDefault="008117FE" w:rsidP="006A2A23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A2A2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8117FE" w:rsidRPr="008117FE" w:rsidTr="006A2A23">
        <w:trPr>
          <w:trHeight w:val="20"/>
          <w:jc w:val="center"/>
        </w:trPr>
        <w:tc>
          <w:tcPr>
            <w:tcW w:w="6061" w:type="dxa"/>
          </w:tcPr>
          <w:p w:rsidR="008117FE" w:rsidRPr="008117FE" w:rsidRDefault="008117FE" w:rsidP="00296430">
            <w:pPr>
              <w:numPr>
                <w:ilvl w:val="0"/>
                <w:numId w:val="3"/>
              </w:numPr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 ( 12’)</w:t>
            </w:r>
          </w:p>
          <w:p w:rsidR="008117FE" w:rsidRPr="008117FE" w:rsidRDefault="008117FE" w:rsidP="006A2A23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Ôn tập bài hát: 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Hát mừng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nghe nhạc qua băng đĩa hoặc GV tự trình bày.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hát bài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Hát mừng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bằng cách hát đối đáp, đồng ca kết hợp gõ đệm với 2 âm sắc.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vận động theo nhạc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+ 2–3 HS trình bày bài hát kết hợp vận động theo nhạc. Em nào thể hiện động tác vận động đẹp và phù hợp sẽ hướng dẫn cả lớp tập theo.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 lớp tập hát kết hợp vận động theo nhạc.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Trình bày bài hát theo nhóm, hát kết hợp gõ đệm và vận động theo nhạc.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8117FE" w:rsidRPr="008117FE" w:rsidRDefault="008117FE" w:rsidP="00296430">
            <w:pPr>
              <w:numPr>
                <w:ilvl w:val="0"/>
                <w:numId w:val="3"/>
              </w:numPr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 ( 15’)</w:t>
            </w:r>
          </w:p>
          <w:p w:rsidR="008117FE" w:rsidRPr="008117FE" w:rsidRDefault="008117FE" w:rsidP="006A2A23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Tập đọc nhạc: TĐN số 5 – 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Nắm cánh sao vui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1. Giới thiệu bài TĐN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treo bài TĐN số 5 lên bảng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 Tập nói tên nốt nhạc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nói tên nốt ở khuông thứ nhất.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chỉ từng nốt ở khuông 2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 Luyện tập cao độ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nói tên nốt trong bài TĐN từ thấp lên cao.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900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5pt;height:38.2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300" r:id="rId8"/>
              </w:objec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4. Luyện tập tiết tấu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5265" w:dyaOrig="540">
                <v:shape id="_x0000_i1026" type="#_x0000_t75" style="width:263.25pt;height:27pt;mso-position-horizontal-relative:page;mso-position-vertical-relative:page" o:ole="">
                  <v:imagedata r:id="rId9" o:title=""/>
                </v:shape>
                <o:OLEObject Type="Embed" ProgID="PBrush" ShapeID="_x0000_i1026" DrawAspect="Content" ObjectID="_1555416301" r:id="rId10"/>
              </w:objec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gõ tiết tấu làm mẫu.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 gõ lại.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bắt nhịp, cả lớp cùng gõ tiết tấu.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5. Tập đọc từng câu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đàn giai điệu cả bài.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Đọc câu 1: GV đàn câu thứ nhất 3 lần, lần thứ nhất HS lắng nghe, lần 2 và 3 các em đọc nhẩm theo.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bắt nhịp và đàn để HS đọc câu 1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 đọc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đọc câu 1, GV lắng nghe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Đọc câu 2 tương tự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6. Tập đọc cả bài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GV đàn giai điệu cả bài, HS đọc theo, vừa đọc </w:t>
            </w: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vừa gõ tiết tấu 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 đọc.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HS đọc cả bài, GV lắng nghe (không đàn)   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7. Ghép lời ca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đàn giai điệu, nửa lớp đọc  nhạc đồng thời nửa kia ghép lời, tất cả thực hiện kết hợp gõ phách.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 HS đọc nhạc, đồng thời 1 HS hát lời.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hát lời và gõ phách.</w:t>
            </w:r>
          </w:p>
          <w:p w:rsidR="008117FE" w:rsidRPr="008117FE" w:rsidRDefault="008117FE" w:rsidP="00474DD3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3 ( 5</w:t>
            </w:r>
            <w:r w:rsidR="00474D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’) </w:t>
            </w:r>
            <w:r w:rsidRPr="008117FE">
              <w:rPr>
                <w:rFonts w:ascii="Times New Roman" w:hAnsi="Times New Roman" w:cs="Times New Roman"/>
                <w:b/>
                <w:sz w:val="28"/>
                <w:szCs w:val="28"/>
              </w:rPr>
              <w:t>Củng cố, kiểm tra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Các tổ đọc nhạc, hát lời và gõ phách. GV đánh giá.</w:t>
            </w:r>
          </w:p>
          <w:p w:rsidR="008117FE" w:rsidRPr="008117FE" w:rsidRDefault="006A2A23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</w:rPr>
              <w:t>- GV nhận xét tiết học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Dặn HS về nhà học bài cũ và xem trước bài mới</w:t>
            </w:r>
          </w:p>
        </w:tc>
        <w:tc>
          <w:tcPr>
            <w:tcW w:w="4441" w:type="dxa"/>
          </w:tcPr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ghi bài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- 2-3 HS trình bày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hát, vận động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- 4-5 HS trình bày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nhận xét và lắng nghe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bài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theo dõi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Cả lớp thực hiện 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theo dõi và làm theo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đọc câu 1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Đọc câu 2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thực hiện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đọc nhạc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- 2 HS xung phong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thực hiện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Tổ, nhóm trình bày</w:t>
            </w:r>
          </w:p>
          <w:p w:rsidR="008117FE" w:rsidRPr="008117FE" w:rsidRDefault="008117FE" w:rsidP="006A2A23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 và ghi nhớ nhạc</w:t>
            </w:r>
          </w:p>
        </w:tc>
      </w:tr>
    </w:tbl>
    <w:p w:rsidR="008117FE" w:rsidRPr="008117FE" w:rsidRDefault="008117FE" w:rsidP="006A2A23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:rsidR="008117FE" w:rsidRPr="008117FE" w:rsidRDefault="008117FE" w:rsidP="006A2A23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:rsidR="008117FE" w:rsidRPr="008117FE" w:rsidRDefault="008117FE" w:rsidP="00474DD3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</w:rPr>
      </w:pPr>
    </w:p>
    <w:sectPr w:rsidR="008117FE" w:rsidRPr="008117FE" w:rsidSect="00625F63">
      <w:headerReference w:type="default" r:id="rId11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E89" w:rsidRDefault="00993E89" w:rsidP="008D7117">
      <w:pPr>
        <w:spacing w:after="0" w:line="240" w:lineRule="auto"/>
      </w:pPr>
      <w:r>
        <w:separator/>
      </w:r>
    </w:p>
  </w:endnote>
  <w:endnote w:type="continuationSeparator" w:id="1">
    <w:p w:rsidR="00993E89" w:rsidRDefault="00993E89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E89" w:rsidRDefault="00993E89" w:rsidP="008D7117">
      <w:pPr>
        <w:spacing w:after="0" w:line="240" w:lineRule="auto"/>
      </w:pPr>
      <w:r>
        <w:separator/>
      </w:r>
    </w:p>
  </w:footnote>
  <w:footnote w:type="continuationSeparator" w:id="1">
    <w:p w:rsidR="00993E89" w:rsidRDefault="00993E89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C07F7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D647B"/>
    <w:rsid w:val="0031760C"/>
    <w:rsid w:val="00365380"/>
    <w:rsid w:val="003741FC"/>
    <w:rsid w:val="004177CC"/>
    <w:rsid w:val="00432400"/>
    <w:rsid w:val="004533F2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43B06"/>
    <w:rsid w:val="0086079D"/>
    <w:rsid w:val="008B2978"/>
    <w:rsid w:val="008B5DE1"/>
    <w:rsid w:val="008C44D5"/>
    <w:rsid w:val="008D3B55"/>
    <w:rsid w:val="008D7117"/>
    <w:rsid w:val="00961478"/>
    <w:rsid w:val="00993E89"/>
    <w:rsid w:val="009A7416"/>
    <w:rsid w:val="009E5897"/>
    <w:rsid w:val="009F2A35"/>
    <w:rsid w:val="00A01BA4"/>
    <w:rsid w:val="00A07860"/>
    <w:rsid w:val="00A514EB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2017-05-04T08:18:00Z</dcterms:created>
  <dcterms:modified xsi:type="dcterms:W3CDTF">2017-05-04T08:18:00Z</dcterms:modified>
</cp:coreProperties>
</file>